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2394971" name="019e06d7-6c45-7820-9da6-aef399bcf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094025" name="019e06d7-6c45-7820-9da6-aef399bcf4c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1370474" name="019e06de-23c2-7e4d-8308-e6f2875add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981671" name="019e06de-23c2-7e4d-8308-e6f2875add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1367395" name="019e06fa-c2a8-70d0-b61c-9819b2006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577621" name="019e06fa-c2a8-70d0-b61c-9819b20060e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9555600" name="019e06f6-c98f-76af-8fe8-91604a6d7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573701" name="019e06f6-c98f-76af-8fe8-91604a6d78e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7649865" name="019e06fc-b988-72fb-87c4-8c7a8222e2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633754" name="019e06fc-b988-72fb-87c4-8c7a8222e25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113723" name="019e0719-9423-7545-b802-ee094544e9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084311" name="019e0719-9423-7545-b802-ee094544e9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6822611" name="019e06d5-fc11-7ea6-8f43-0fa66f8e96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131897" name="019e06d5-fc11-7ea6-8f43-0fa66f8e969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5241369" name="019e06e8-eeba-7d7e-a257-ac965c56a9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555146" name="019e06e8-eeba-7d7e-a257-ac965c56a97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1129184" name="019e0718-e2b9-7d12-869e-c694d99eb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7156" name="019e0718-e2b9-7d12-869e-c694d99ebeb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903817" name="019e0682-1e06-7e57-98c1-2d9e9e3c4f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374528" name="019e0682-1e06-7e57-98c1-2d9e9e3c4f5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4678593" name="019e068b-5856-71ff-be75-8d277a407e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532142" name="019e068b-5856-71ff-be75-8d277a407eb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622659" name="019e06d7-e85d-7159-9be4-17e0ee041e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615023" name="019e06d7-e85d-7159-9be4-17e0ee041ea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8358066" name="019e06e0-40e1-7d3f-964e-9c4a6c125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822267" name="019e06e0-40e1-7d3f-964e-9c4a6c1250f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7644261" name="019e06f4-1489-722b-99f8-1825dbcc53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014057" name="019e06f4-1489-722b-99f8-1825dbcc53a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7882100" name="019e0702-7ef4-7dd4-b627-18f607fe0a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35094" name="019e0702-7ef4-7dd4-b627-18f607fe0a1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8707738" name="019e071a-f83f-7469-80f9-871b242d0f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330998" name="019e071a-f83f-7469-80f9-871b242d0f4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0551304" name="019e0728-c72f-70b5-b842-d3dcca97f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536225" name="019e0728-c72f-70b5-b842-d3dcca97ff8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5975977" name="019e0730-0183-7b09-9cc3-6e44789ffd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448093" name="019e0730-0183-7b09-9cc3-6e44789ffde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8938121" name="019e0706-5fe2-794f-9374-7333f9080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994727" name="019e0706-5fe2-794f-9374-7333f9080c1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8757656" name="019e071c-8908-7e60-b276-f8d84ce455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669570" name="019e071c-8908-7e60-b276-f8d84ce455f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5837735" name="019e0729-fd7b-79ee-ba36-1b065aaea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282190" name="019e0729-fd7b-79ee-ba36-1b065aaea0d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OG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5018298" name="019e067e-f654-775e-a627-42b747b33e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228777" name="019e067e-f654-775e-a627-42b747b33ed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5503932" name="019e0727-b590-7f00-88a9-7bd14d2406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025064" name="019e0727-b590-7f00-88a9-7bd14d24064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9209564" name="019e06fc-1e43-7e8f-abc8-905dbcb4c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341977" name="019e06fc-1e43-7e8f-abc8-905dbcb4c8e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9351692" name="019e0724-770f-7cf8-92e4-24c5b762c0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321896" name="019e0724-770f-7cf8-92e4-24c5b762c01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6715400" name="019e072a-d693-7733-a518-d22c114c85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325531" name="019e072a-d693-7733-a518-d22c114c85e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Elekteotableau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8147486" name="019e0735-2626-7103-ad63-552dccb75c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390961" name="019e0735-2626-7103-ad63-552dccb75ca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Zopfstrasse 2, 8855 Wangen</w:t>
          </w:r>
        </w:p>
        <w:p>
          <w:pPr>
            <w:spacing w:before="0" w:after="0"/>
          </w:pPr>
          <w:r>
            <w:t>894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